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林彬燕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2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泰州-J3-503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泰州-J3-503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